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Tank-Raum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83406242" name="019ea761-dd13-7192-b57b-f066a3848d1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0427184" name="019ea761-dd13-7192-b57b-f066a3848d1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711400162" name="019ea762-a565-70ce-b0d8-3e9e10cfa3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0287412" name="019ea762-a565-70ce-b0d8-3e9e10cfa30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Herrenhölzli 4, Magden</w:t>
          </w:r>
        </w:p>
        <w:p>
          <w:pPr>
            <w:spacing w:before="0" w:after="0"/>
          </w:pPr>
          <w:r>
            <w:t>DN 937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